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2 0G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Formteil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9290378" name="6b5195c0-1882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5038876" name="6b5195c0-1882-11f1-80e0-2188041d630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8197100" name="6f50afd0-1882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3711009" name="6f50afd0-1882-11f1-80e0-2188041d630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Soleval 287</w:t>
          </w:r>
        </w:p>
        <w:p>
          <w:pPr>
            <w:spacing w:before="0" w:after="0"/>
          </w:pPr>
          <w:r>
            <w:t>777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